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0C498A"/>
          <w:sz w:val="36"/>
        </w:rPr>
        <w:t>Guía de Entrevista + Registro</w:t>
      </w:r>
    </w:p>
    <w:p>
      <w:pPr>
        <w:jc w:val="left"/>
      </w:pPr>
      <w:r>
        <w:rPr>
          <w:i/>
          <w:color w:val="669348"/>
          <w:sz w:val="22"/>
        </w:rPr>
        <w:t>Habilidad: Conducir entrevistas de discovery de forma estructurada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>
        <w:tc>
          <w:tcPr>
            <w:tcW w:type="dxa" w:w="1170"/>
          </w:tcPr>
          <w:p>
            <w:r>
              <w:t>Entrevistado</w:t>
            </w:r>
          </w:p>
        </w:tc>
        <w:tc>
          <w:tcPr>
            <w:tcW w:type="dxa" w:w="1170"/>
          </w:tcPr>
          <w:p>
            <w:r>
              <w:t>Cargo</w:t>
            </w:r>
          </w:p>
        </w:tc>
        <w:tc>
          <w:tcPr>
            <w:tcW w:type="dxa" w:w="1170"/>
          </w:tcPr>
          <w:p>
            <w:r>
              <w:t>Empresa</w:t>
            </w:r>
          </w:p>
        </w:tc>
        <w:tc>
          <w:tcPr>
            <w:tcW w:type="dxa" w:w="1170"/>
          </w:tcPr>
          <w:p>
            <w:r>
              <w:t>Segmento</w:t>
            </w:r>
          </w:p>
        </w:tc>
        <w:tc>
          <w:tcPr>
            <w:tcW w:type="dxa" w:w="1170"/>
          </w:tcPr>
          <w:p>
            <w:r>
              <w:t>Canal</w:t>
            </w:r>
          </w:p>
        </w:tc>
        <w:tc>
          <w:tcPr>
            <w:tcW w:type="dxa" w:w="1170"/>
          </w:tcPr>
          <w:p>
            <w:r>
              <w:t>Fecha</w:t>
            </w:r>
          </w:p>
        </w:tc>
        <w:tc>
          <w:tcPr>
            <w:tcW w:type="dxa" w:w="1170"/>
          </w:tcPr>
          <w:p>
            <w:r>
              <w:t>Duración</w:t>
            </w:r>
          </w:p>
        </w:tc>
        <w:tc>
          <w:tcPr>
            <w:tcW w:type="dxa" w:w="1170"/>
          </w:tcPr>
          <w:p>
            <w:r>
              <w:t>Entrevistador</w:t>
            </w:r>
          </w:p>
        </w:tc>
      </w:tr>
    </w:tbl>
    <w:p>
      <w:pPr>
        <w:pStyle w:val="Heading1"/>
      </w:pPr>
      <w:r>
        <w:t>Antes de la entrevista</w:t>
      </w:r>
    </w:p>
    <w:p>
      <w:pPr>
        <w:pStyle w:val="ListBullet"/>
      </w:pPr>
      <w:r>
        <w:t>☐ Objetivo claro</w:t>
      </w:r>
    </w:p>
    <w:p>
      <w:pPr>
        <w:pStyle w:val="ListBullet"/>
      </w:pPr>
      <w:r>
        <w:t>☐ Preguntas preparadas</w:t>
      </w:r>
    </w:p>
    <w:p>
      <w:pPr>
        <w:pStyle w:val="ListBullet"/>
      </w:pPr>
      <w:r>
        <w:t>☐ Contexto del entrevistado investigado</w:t>
      </w:r>
    </w:p>
    <w:p>
      <w:pPr>
        <w:pStyle w:val="ListBullet"/>
      </w:pPr>
      <w:r>
        <w:t>☐ Grabación/notas lista</w:t>
      </w:r>
    </w:p>
    <w:p>
      <w:pPr>
        <w:pStyle w:val="Heading1"/>
      </w:pPr>
      <w:r>
        <w:t>Preguntas Preparadas</w:t>
      </w:r>
    </w:p>
    <w:p>
      <w:pPr>
        <w:pStyle w:val="ListNumber"/>
      </w:pPr>
      <w:r>
        <w:t>1. _1. _1. _1. _1. _1. _1. _1. _1. _1. _1. _1. _1. _1. _1. _1. _1. _1. _1. _1. _1. _1. _1. _1. _1. _1. _1. _1. _1. _1. _1. _1. _1. _1. _1. _1. _1. _1. _1. _1. _1. _1. _1. _1. _1. _1. _1. _1. _1. _1. _1. _1. _1. _1. _1. _1. _1. _1. _1. _1. _</w:t>
      </w:r>
    </w:p>
    <w:p>
      <w:pPr>
        <w:pStyle w:val="ListNumber"/>
      </w:pPr>
      <w:r>
        <w:t>2. _2. _2. _2. _2. _2. _2. _2. _2. _2. _2. _2. _2. _2. _2. _2. _2. _2. _2. _2. _2. _2. _2. _2. _2. _2. _2. _2. _2. _2. _2. _2. _2. _2. _2. _2. _2. _2. _2. _2. _2. _2. _2. _2. _2. _2. _2. _2. _2. _2. _2. _2. _2. _2. _2. _2. _2. _2. _2. _2. _</w:t>
      </w:r>
    </w:p>
    <w:p>
      <w:pPr>
        <w:pStyle w:val="ListNumber"/>
      </w:pPr>
      <w:r>
        <w:t>3. _3. _3. _3. _3. _3. _3. _3. _3. _3. _3. _3. _3. _3. _3. _3. _3. _3. _3. _3. _3. _3. _3. _3. _3. _3. _3. _3. _3. _3. _3. _3. _3. _3. _3. _3. _3. _3. _3. _3. _3. _3. _3. _3. _3. _3. _3. _3. _3. _3. _3. _3. _3. _3. _3. _3. _3. _3. _3. _3. _</w:t>
      </w:r>
    </w:p>
    <w:p>
      <w:pPr>
        <w:pStyle w:val="ListNumber"/>
      </w:pPr>
      <w:r>
        <w:t>4. _4. _4. _4. _4. _4. _4. _4. _4. _4. _4. _4. _4. _4. _4. _4. _4. _4. _4. _4. _4. _4. _4. _4. _4. _4. _4. _4. _4. _4. _4. _4. _4. _4. _4. _4. _4. _4. _4. _4. _4. _4. _4. _4. _4. _4. _4. _4. _4. _4. _4. _4. _4. _4. _4. _4. _4. _4. _4. _4. _</w:t>
      </w:r>
    </w:p>
    <w:p>
      <w:pPr>
        <w:pStyle w:val="ListNumber"/>
      </w:pPr>
      <w:r>
        <w:t>5. _5. _5. _5. _5. _5. _5. _5. _5. _5. _5. _5. _5. _5. _5. _5. _5. _5. _5. _5. _5. _5. _5. _5. _5. _5. _5. _5. _5. _5. _5. _5. _5. _5. _5. _5. _5. _5. _5. _5. _5. _5. _5. _5. _5. _5. _5. _5. _5. _5. _5. _5. _5. _5. _5. _5. _5. _5. _5. _5. _</w:t>
      </w:r>
    </w:p>
    <w:p>
      <w:pPr>
        <w:pStyle w:val="ListNumber"/>
      </w:pPr>
      <w:r>
        <w:t>6. _6. _6. _6. _6. _6. _6. _6. _6. _6. _6. _6. _6. _6. _6. _6. _6. _6. _6. _6. _6. _6. _6. _6. _6. _6. _6. _6. _6. _6. _6. _6. _6. _6. _6. _6. _6. _6. _6. _6. _6. _6. _6. _6. _6. _6. _6. _6. _6. _6. _6. _6. _6. _6. _6. _6. _6. _6. _6. _6. _</w:t>
      </w:r>
    </w:p>
    <w:p>
      <w:pPr>
        <w:pStyle w:val="ListNumber"/>
      </w:pPr>
      <w:r>
        <w:t>7. _7. _7. _7. _7. _7. _7. _7. _7. _7. _7. _7. _7. _7. _7. _7. _7. _7. _7. _7. _7. _7. _7. _7. _7. _7. _7. _7. _7. _7. _7. _7. _7. _7. _7. _7. _7. _7. _7. _7. _7. _7. _7. _7. _7. _7. _7. _7. _7. _7. _7. _7. _7. _7. _7. _7. _7. _7. _7. _7. _</w:t>
      </w:r>
    </w:p>
    <w:p>
      <w:pPr>
        <w:pStyle w:val="Heading1"/>
      </w:pPr>
      <w:r>
        <w:t>Notas en Vivo</w:t>
      </w:r>
    </w:p>
    <w:p>
      <w:pPr>
        <w:pStyle w:val="Heading2"/>
      </w:pPr>
      <w:r>
        <w:t>¿Qué sorprendió?</w:t>
      </w:r>
    </w:p>
    <w:p>
      <w:r>
        <w:t>________________________________________________________________________________</w:t>
      </w:r>
    </w:p>
    <w:p>
      <w:pPr>
        <w:pStyle w:val="Heading2"/>
      </w:pPr>
      <w:r>
        <w:t>¿Qué confirmó hipótesis?</w:t>
      </w:r>
    </w:p>
    <w:p>
      <w:r>
        <w:t>________________________________________________________________________________</w:t>
      </w:r>
    </w:p>
    <w:p>
      <w:pPr>
        <w:pStyle w:val="Heading2"/>
      </w:pPr>
      <w:r>
        <w:t>¿Qué la contradijo?</w:t>
      </w:r>
    </w:p>
    <w:p>
      <w:r>
        <w:t>________________________________________________________________________________</w:t>
      </w:r>
    </w:p>
    <w:p>
      <w:pPr>
        <w:pStyle w:val="Heading2"/>
      </w:pPr>
      <w:r>
        <w:t>Citas textuales importantes:</w:t>
      </w:r>
    </w:p>
    <w:p>
      <w:r>
        <w:t>________________________________________________________________________________</w:t>
      </w:r>
    </w:p>
    <w:p>
      <w:pPr>
        <w:pStyle w:val="Heading1"/>
      </w:pPr>
      <w:r>
        <w:t>Insights Post-Entrevista (llenar dentro de 24 horas)</w:t>
      </w:r>
    </w:p>
    <w:p>
      <w:pPr>
        <w:pStyle w:val="Heading2"/>
      </w:pPr>
      <w:r>
        <w:t>Top 3 aprendizajes:</w:t>
      </w:r>
    </w:p>
    <w:p>
      <w:r>
        <w:t>1. _1. _1. _1. _1. _1. _1. _1. _1. _1. _1. _1. _1. _1. _1. _1. _1. _1. _1. _1. _1. _1. _1. _1. _1. _1. _1. _1. _1. _1. _1. _1. _1. _1. _1. _1. _1. _1. _1. _1. _1. _1. _1. _1. _1. _1. _1. _1. _1. _1. _1. _1. _1. _1. _1. _1. _1. _1. _1. _1. _</w:t>
      </w:r>
    </w:p>
    <w:p>
      <w:r>
        <w:t>2. _2. _2. _2. _2. _2. _2. _2. _2. _2. _2. _2. _2. _2. _2. _2. _2. _2. _2. _2. _2. _2. _2. _2. _2. _2. _2. _2. _2. _2. _2. _2. _2. _2. _2. _2. _2. _2. _2. _2. _2. _2. _2. _2. _2. _2. _2. _2. _2. _2. _2. _2. _2. _2. _2. _2. _2. _2. _2. _2. _</w:t>
      </w:r>
    </w:p>
    <w:p>
      <w:r>
        <w:t>3. _3. _3. _3. _3. _3. _3. _3. _3. _3. _3. _3. _3. _3. _3. _3. _3. _3. _3. _3. _3. _3. _3. _3. _3. _3. _3. _3. _3. _3. _3. _3. _3. _3. _3. _3. _3. _3. _3. _3. _3. _3. _3. _3. _3. _3. _3. _3. _3. _3. _3. _3. _3. _3. _3. _3. _3. _3. _3. _3. _</w:t>
      </w:r>
    </w:p>
    <w:p>
      <w:pPr/>
      <w:r>
        <w:t>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_Supuestos validados: _</w:t>
      </w:r>
    </w:p>
    <w:p>
      <w:pPr/>
      <w:r>
        <w:t>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_Supuestos cuestionados: _</w:t>
      </w:r>
    </w:p>
    <w:p>
      <w:pPr/>
      <w:r>
        <w:t>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_Siguiente acción: _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